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F0644" w14:textId="14625201" w:rsidR="00F91A8A" w:rsidRDefault="0030185E" w:rsidP="00BA1B56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F0B753" wp14:editId="4749825E">
                <wp:simplePos x="0" y="0"/>
                <wp:positionH relativeFrom="column">
                  <wp:posOffset>2011679</wp:posOffset>
                </wp:positionH>
                <wp:positionV relativeFrom="paragraph">
                  <wp:posOffset>6177280</wp:posOffset>
                </wp:positionV>
                <wp:extent cx="460375" cy="228600"/>
                <wp:effectExtent l="0" t="19050" r="15875" b="19050"/>
                <wp:wrapNone/>
                <wp:docPr id="14" name="Rechte verbindingslij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0375" cy="228600"/>
                        </a:xfrm>
                        <a:prstGeom prst="line">
                          <a:avLst/>
                        </a:prstGeom>
                        <a:noFill/>
                        <a:ln w="31750" cap="flat" cmpd="sng" algn="ctr">
                          <a:solidFill>
                            <a:srgbClr val="FF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1DCD50" id="Rechte verbindingslijn 1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4pt,486.4pt" to="194.65pt,50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" strokecolor="red" strokeweight="2.5pt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A3AF4A0" wp14:editId="6A1B2C02">
                <wp:simplePos x="0" y="0"/>
                <wp:positionH relativeFrom="column">
                  <wp:posOffset>443231</wp:posOffset>
                </wp:positionH>
                <wp:positionV relativeFrom="paragraph">
                  <wp:posOffset>6713855</wp:posOffset>
                </wp:positionV>
                <wp:extent cx="1562100" cy="409575"/>
                <wp:effectExtent l="0" t="0" r="19050" b="28575"/>
                <wp:wrapNone/>
                <wp:docPr id="6" name="Tekstva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16C4D7" w14:textId="72AFD117" w:rsidR="008D19FB" w:rsidRDefault="008D19FB">
                            <w:r>
                              <w:t>1500 beton rel 20,12m</w:t>
                            </w:r>
                          </w:p>
                          <w:p w14:paraId="5DF54C86" w14:textId="5A2B2821" w:rsidR="0030185E" w:rsidRDefault="0030185E">
                            <w:r>
                              <w:t>Geen inspectie aanwezig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3AF4A0" id="_x0000_t202" coordsize="21600,21600" o:spt="202" path="m,l,21600r21600,l21600,xe">
                <v:stroke joinstyle="miter"/>
                <v:path gradientshapeok="t" o:connecttype="rect"/>
              </v:shapetype>
              <v:shape id="Tekstvak 6" o:spid="_x0000_s1026" type="#_x0000_t202" style="position:absolute;margin-left:34.9pt;margin-top:528.65pt;width:123pt;height:32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" fillcolor="white [3201]" strokeweight=".5pt">
                <v:textbox>
                  <w:txbxContent>
                    <w:p w14:paraId="7E16C4D7" w14:textId="72AFD117" w:rsidR="008D19FB" w:rsidRDefault="008D19FB">
                      <w:r>
                        <w:t>1500 beton rel 20,12m</w:t>
                      </w:r>
                    </w:p>
                    <w:p w14:paraId="5DF54C86" w14:textId="5A2B2821" w:rsidR="0030185E" w:rsidRDefault="0030185E">
                      <w:r>
                        <w:t>Geen inspectie aanwezig</w:t>
                      </w:r>
                    </w:p>
                  </w:txbxContent>
                </v:textbox>
              </v:shape>
            </w:pict>
          </mc:Fallback>
        </mc:AlternateContent>
      </w:r>
      <w:r w:rsidR="001E5F62"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17F0341" wp14:editId="2F743D17">
                <wp:simplePos x="0" y="0"/>
                <wp:positionH relativeFrom="column">
                  <wp:posOffset>-635</wp:posOffset>
                </wp:positionH>
                <wp:positionV relativeFrom="paragraph">
                  <wp:posOffset>5831205</wp:posOffset>
                </wp:positionV>
                <wp:extent cx="1384300" cy="260350"/>
                <wp:effectExtent l="0" t="0" r="25400" b="25400"/>
                <wp:wrapNone/>
                <wp:docPr id="12" name="Tekstva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4300" cy="260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77C64C" w14:textId="41D19154" w:rsidR="001E5F62" w:rsidRDefault="001E5F62" w:rsidP="001E5F62">
                            <w:r>
                              <w:t>700/1050 beton 8,04m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F0341" id="Tekstvak 12" o:spid="_x0000_s1027" type="#_x0000_t202" style="position:absolute;margin-left:-.05pt;margin-top:459.15pt;width:109pt;height:20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" fillcolor="window" strokeweight=".5pt">
                <v:textbox>
                  <w:txbxContent>
                    <w:p w14:paraId="1177C64C" w14:textId="41D19154" w:rsidR="001E5F62" w:rsidRDefault="001E5F62" w:rsidP="001E5F62">
                      <w:r>
                        <w:t>700/1050 beton 8,04m</w:t>
                      </w:r>
                    </w:p>
                  </w:txbxContent>
                </v:textbox>
              </v:shape>
            </w:pict>
          </mc:Fallback>
        </mc:AlternateContent>
      </w:r>
      <w:r w:rsidR="001E5F62"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32B78D69" wp14:editId="19587892">
                <wp:simplePos x="0" y="0"/>
                <wp:positionH relativeFrom="column">
                  <wp:posOffset>1398905</wp:posOffset>
                </wp:positionH>
                <wp:positionV relativeFrom="paragraph">
                  <wp:posOffset>6091555</wp:posOffset>
                </wp:positionV>
                <wp:extent cx="812800" cy="215900"/>
                <wp:effectExtent l="0" t="0" r="82550" b="69850"/>
                <wp:wrapNone/>
                <wp:docPr id="13" name="Rechte verbindingslijn met pij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800" cy="215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680E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chte verbindingslijn met pijl 13" o:spid="_x0000_s1026" type="#_x0000_t32" style="position:absolute;margin-left:110.15pt;margin-top:479.65pt;width:64pt;height:17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" strokecolor="#4a7ebb">
                <v:stroke endarrow="block"/>
              </v:shape>
            </w:pict>
          </mc:Fallback>
        </mc:AlternateContent>
      </w:r>
      <w:r w:rsidR="008373FD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847D689" wp14:editId="72162B03">
                <wp:simplePos x="0" y="0"/>
                <wp:positionH relativeFrom="column">
                  <wp:posOffset>541655</wp:posOffset>
                </wp:positionH>
                <wp:positionV relativeFrom="paragraph">
                  <wp:posOffset>5300979</wp:posOffset>
                </wp:positionV>
                <wp:extent cx="1732915" cy="282575"/>
                <wp:effectExtent l="0" t="0" r="19685" b="22225"/>
                <wp:wrapNone/>
                <wp:docPr id="10" name="Tekstva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2915" cy="282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6C59F7" w14:textId="26224C85" w:rsidR="00310712" w:rsidRDefault="00310712" w:rsidP="00310712">
                            <w:r>
                              <w:t>700/1050</w:t>
                            </w:r>
                            <w:r>
                              <w:t xml:space="preserve"> beton </w:t>
                            </w:r>
                            <w:r>
                              <w:t>7.00m</w:t>
                            </w:r>
                            <w:r>
                              <w:t>m</w:t>
                            </w:r>
                          </w:p>
                          <w:p w14:paraId="71C43DBB" w14:textId="0CDE52C7" w:rsidR="00310712" w:rsidRDefault="00310712" w:rsidP="003107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7D689" id="Tekstvak 10" o:spid="_x0000_s1028" type="#_x0000_t202" style="position:absolute;margin-left:42.65pt;margin-top:417.4pt;width:136.45pt;height:22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" fillcolor="window" strokeweight=".5pt">
                <v:textbox>
                  <w:txbxContent>
                    <w:p w14:paraId="626C59F7" w14:textId="26224C85" w:rsidR="00310712" w:rsidRDefault="00310712" w:rsidP="00310712">
                      <w:r>
                        <w:t>700/1050</w:t>
                      </w:r>
                      <w:r>
                        <w:t xml:space="preserve"> beton </w:t>
                      </w:r>
                      <w:r>
                        <w:t>7.00m</w:t>
                      </w:r>
                      <w:r>
                        <w:t>m</w:t>
                      </w:r>
                    </w:p>
                    <w:p w14:paraId="71C43DBB" w14:textId="0CDE52C7" w:rsidR="00310712" w:rsidRDefault="00310712" w:rsidP="00310712"/>
                  </w:txbxContent>
                </v:textbox>
              </v:shape>
            </w:pict>
          </mc:Fallback>
        </mc:AlternateContent>
      </w:r>
      <w:r w:rsidR="00310712"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FBFE221" wp14:editId="577D1836">
                <wp:simplePos x="0" y="0"/>
                <wp:positionH relativeFrom="column">
                  <wp:posOffset>1417955</wp:posOffset>
                </wp:positionH>
                <wp:positionV relativeFrom="paragraph">
                  <wp:posOffset>5567679</wp:posOffset>
                </wp:positionV>
                <wp:extent cx="1073150" cy="803275"/>
                <wp:effectExtent l="0" t="0" r="69850" b="53975"/>
                <wp:wrapNone/>
                <wp:docPr id="11" name="Rechte verbindingslijn met pij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3150" cy="803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629E1" id="Rechte verbindingslijn met pijl 11" o:spid="_x0000_s1026" type="#_x0000_t32" style="position:absolute;margin-left:111.65pt;margin-top:438.4pt;width:84.5pt;height:63.2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" strokecolor="#4579b8 [3044]">
                <v:stroke endarrow="block"/>
              </v:shape>
            </w:pict>
          </mc:Fallback>
        </mc:AlternateContent>
      </w:r>
      <w:r w:rsidR="00310712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DDB0B94" wp14:editId="7516AED9">
                <wp:simplePos x="0" y="0"/>
                <wp:positionH relativeFrom="column">
                  <wp:posOffset>2481580</wp:posOffset>
                </wp:positionH>
                <wp:positionV relativeFrom="paragraph">
                  <wp:posOffset>6167756</wp:posOffset>
                </wp:positionV>
                <wp:extent cx="19050" cy="412750"/>
                <wp:effectExtent l="19050" t="19050" r="19050" b="25400"/>
                <wp:wrapNone/>
                <wp:docPr id="8" name="Rechte verbindingslij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412750"/>
                        </a:xfrm>
                        <a:prstGeom prst="line">
                          <a:avLst/>
                        </a:prstGeom>
                        <a:noFill/>
                        <a:ln w="31750" cap="flat" cmpd="sng" algn="ctr">
                          <a:solidFill>
                            <a:srgbClr val="FF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178FBF" id="Rechte verbindingslijn 8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5.4pt,485.65pt" to="196.9pt,5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" strokecolor="red" strokeweight="2.5pt">
                <v:stroke dashstyle="dash"/>
              </v:line>
            </w:pict>
          </mc:Fallback>
        </mc:AlternateContent>
      </w:r>
      <w:r w:rsidR="00FB72F1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F70A1E7" wp14:editId="023EB5DE">
                <wp:simplePos x="0" y="0"/>
                <wp:positionH relativeFrom="column">
                  <wp:posOffset>2081530</wp:posOffset>
                </wp:positionH>
                <wp:positionV relativeFrom="paragraph">
                  <wp:posOffset>8047355</wp:posOffset>
                </wp:positionV>
                <wp:extent cx="1746885" cy="444500"/>
                <wp:effectExtent l="0" t="0" r="24765" b="12700"/>
                <wp:wrapNone/>
                <wp:docPr id="9" name="Tekstva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885" cy="444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1660B8" w14:textId="228E3996" w:rsidR="0076505E" w:rsidRDefault="0076505E" w:rsidP="0076505E">
                            <w:r>
                              <w:t>1000/1500 beton rel 31,90m</w:t>
                            </w:r>
                          </w:p>
                          <w:p w14:paraId="4543EAE9" w14:textId="514F845D" w:rsidR="002D08CC" w:rsidRDefault="002D08CC" w:rsidP="0076505E">
                            <w:r>
                              <w:t>Geen inspectie aanwezig</w:t>
                            </w:r>
                          </w:p>
                          <w:p w14:paraId="7295BBE6" w14:textId="010B3EDB" w:rsidR="002D08CC" w:rsidRDefault="002D08CC" w:rsidP="007650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0A1E7" id="Tekstvak 9" o:spid="_x0000_s1029" type="#_x0000_t202" style="position:absolute;margin-left:163.9pt;margin-top:633.65pt;width:137.55pt;height:3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" fillcolor="window" strokeweight=".5pt">
                <v:textbox>
                  <w:txbxContent>
                    <w:p w14:paraId="081660B8" w14:textId="228E3996" w:rsidR="0076505E" w:rsidRDefault="0076505E" w:rsidP="0076505E">
                      <w:r>
                        <w:t>1000/1500 beton rel 31,90m</w:t>
                      </w:r>
                    </w:p>
                    <w:p w14:paraId="4543EAE9" w14:textId="514F845D" w:rsidR="002D08CC" w:rsidRDefault="002D08CC" w:rsidP="0076505E">
                      <w:r>
                        <w:t>Geen inspectie aanwezig</w:t>
                      </w:r>
                    </w:p>
                    <w:p w14:paraId="7295BBE6" w14:textId="010B3EDB" w:rsidR="002D08CC" w:rsidRDefault="002D08CC" w:rsidP="0076505E"/>
                  </w:txbxContent>
                </v:textbox>
              </v:shape>
            </w:pict>
          </mc:Fallback>
        </mc:AlternateContent>
      </w:r>
      <w:r w:rsidR="00FB72F1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EE8C161" wp14:editId="3AD3C304">
                <wp:simplePos x="0" y="0"/>
                <wp:positionH relativeFrom="column">
                  <wp:posOffset>2662555</wp:posOffset>
                </wp:positionH>
                <wp:positionV relativeFrom="paragraph">
                  <wp:posOffset>6818630</wp:posOffset>
                </wp:positionV>
                <wp:extent cx="1732915" cy="457200"/>
                <wp:effectExtent l="0" t="0" r="19685" b="19050"/>
                <wp:wrapNone/>
                <wp:docPr id="7" name="Tekstva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291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9F5774" w14:textId="4E648595" w:rsidR="008D19FB" w:rsidRDefault="008D19FB" w:rsidP="008D19FB">
                            <w:r>
                              <w:t>1000</w:t>
                            </w:r>
                            <w:r w:rsidR="0076505E">
                              <w:t>/1500</w:t>
                            </w:r>
                            <w:r>
                              <w:t xml:space="preserve"> beton rel 15,72m</w:t>
                            </w:r>
                          </w:p>
                          <w:p w14:paraId="01658E1C" w14:textId="6965CA35" w:rsidR="00FB72F1" w:rsidRDefault="00FB72F1" w:rsidP="008D19FB">
                            <w:r>
                              <w:t>Geen inspectie aanwezig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8C161" id="Tekstvak 7" o:spid="_x0000_s1030" type="#_x0000_t202" style="position:absolute;margin-left:209.65pt;margin-top:536.9pt;width:136.45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" fillcolor="window" strokeweight=".5pt">
                <v:textbox>
                  <w:txbxContent>
                    <w:p w14:paraId="189F5774" w14:textId="4E648595" w:rsidR="008D19FB" w:rsidRDefault="008D19FB" w:rsidP="008D19FB">
                      <w:r>
                        <w:t>1000</w:t>
                      </w:r>
                      <w:r w:rsidR="0076505E">
                        <w:t>/1500</w:t>
                      </w:r>
                      <w:r>
                        <w:t xml:space="preserve"> beton rel 15,72m</w:t>
                      </w:r>
                    </w:p>
                    <w:p w14:paraId="01658E1C" w14:textId="6965CA35" w:rsidR="00FB72F1" w:rsidRDefault="00FB72F1" w:rsidP="008D19FB">
                      <w:r>
                        <w:t>Geen inspectie aanwezig</w:t>
                      </w:r>
                    </w:p>
                  </w:txbxContent>
                </v:textbox>
              </v:shape>
            </w:pict>
          </mc:Fallback>
        </mc:AlternateContent>
      </w:r>
      <w:r w:rsidR="008D19FB"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2FF06B9" wp14:editId="68ED413A">
                <wp:simplePos x="0" y="0"/>
                <wp:positionH relativeFrom="column">
                  <wp:posOffset>2005757</wp:posOffset>
                </wp:positionH>
                <wp:positionV relativeFrom="paragraph">
                  <wp:posOffset>6407158</wp:posOffset>
                </wp:positionV>
                <wp:extent cx="484496" cy="1221191"/>
                <wp:effectExtent l="19050" t="19050" r="30480" b="0"/>
                <wp:wrapNone/>
                <wp:docPr id="4" name="Rechte verbindingslij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4496" cy="1221191"/>
                        </a:xfrm>
                        <a:prstGeom prst="line">
                          <a:avLst/>
                        </a:prstGeom>
                        <a:noFill/>
                        <a:ln w="31750" cap="flat" cmpd="sng" algn="ctr">
                          <a:solidFill>
                            <a:srgbClr val="FF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F81D60" id="Rechte verbindingslijn 4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95pt,504.5pt" to="196.1pt,6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" strokecolor="red" strokeweight="2.5pt">
                <v:stroke dashstyle="dash"/>
              </v:line>
            </w:pict>
          </mc:Fallback>
        </mc:AlternateContent>
      </w:r>
      <w:r w:rsidR="008D19FB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0F091678" wp14:editId="70EC3791">
                <wp:simplePos x="0" y="0"/>
                <wp:positionH relativeFrom="column">
                  <wp:posOffset>2490253</wp:posOffset>
                </wp:positionH>
                <wp:positionV relativeFrom="paragraph">
                  <wp:posOffset>6618700</wp:posOffset>
                </wp:positionV>
                <wp:extent cx="20472" cy="1009934"/>
                <wp:effectExtent l="19050" t="19050" r="36830" b="0"/>
                <wp:wrapNone/>
                <wp:docPr id="5" name="Rechte verbindingslij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472" cy="1009934"/>
                        </a:xfrm>
                        <a:prstGeom prst="line">
                          <a:avLst/>
                        </a:prstGeom>
                        <a:noFill/>
                        <a:ln w="31750" cap="flat" cmpd="sng" algn="ctr">
                          <a:solidFill>
                            <a:srgbClr val="FF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B1F420" id="Rechte verbindingslijn 5" o:spid="_x0000_s1026" style="position:absolute;flip:x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6.1pt,521.15pt" to="197.7pt,6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" strokecolor="red" strokeweight="2.5pt">
                <v:stroke dashstyle="dash"/>
              </v:line>
            </w:pict>
          </mc:Fallback>
        </mc:AlternateContent>
      </w:r>
      <w:r w:rsidR="00A91768"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16F90CA9" wp14:editId="311CAC4A">
                <wp:simplePos x="0" y="0"/>
                <wp:positionH relativeFrom="column">
                  <wp:posOffset>2491673</wp:posOffset>
                </wp:positionH>
                <wp:positionV relativeFrom="paragraph">
                  <wp:posOffset>7630056</wp:posOffset>
                </wp:positionV>
                <wp:extent cx="1972101" cy="661916"/>
                <wp:effectExtent l="19050" t="19050" r="0" b="24130"/>
                <wp:wrapNone/>
                <wp:docPr id="3" name="Rechte verbindingslij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2101" cy="661916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A72AF1" id="Rechte verbindingslijn 3" o:spid="_x0000_s1026" style="position:absolute;z-index: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2pt,600.8pt" to="351.5pt,6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" strokecolor="red" strokeweight="2.5pt">
                <v:stroke dashstyle="dash"/>
              </v:line>
            </w:pict>
          </mc:Fallback>
        </mc:AlternateContent>
      </w:r>
      <w:r w:rsidR="00A91768">
        <w:rPr>
          <w:noProof/>
        </w:rPr>
        <w:drawing>
          <wp:anchor distT="0" distB="0" distL="114300" distR="114300" simplePos="0" relativeHeight="251624960" behindDoc="0" locked="0" layoutInCell="1" allowOverlap="1" wp14:anchorId="4EF55D5C" wp14:editId="340A5B0A">
            <wp:simplePos x="0" y="0"/>
            <wp:positionH relativeFrom="column">
              <wp:posOffset>-786130</wp:posOffset>
            </wp:positionH>
            <wp:positionV relativeFrom="paragraph">
              <wp:posOffset>3796030</wp:posOffset>
            </wp:positionV>
            <wp:extent cx="7332345" cy="5734050"/>
            <wp:effectExtent l="0" t="0" r="1905" b="0"/>
            <wp:wrapThrough wrapText="bothSides">
              <wp:wrapPolygon edited="0">
                <wp:start x="0" y="0"/>
                <wp:lineTo x="0" y="21528"/>
                <wp:lineTo x="21549" y="21528"/>
                <wp:lineTo x="21549" y="0"/>
                <wp:lineTo x="0" y="0"/>
              </wp:wrapPolygon>
            </wp:wrapThrough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234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1131">
        <w:rPr>
          <w:noProof/>
        </w:rPr>
        <w:drawing>
          <wp:anchor distT="0" distB="0" distL="114300" distR="114300" simplePos="0" relativeHeight="251652096" behindDoc="0" locked="0" layoutInCell="1" allowOverlap="1" wp14:anchorId="3860529D" wp14:editId="0C536567">
            <wp:simplePos x="0" y="0"/>
            <wp:positionH relativeFrom="column">
              <wp:posOffset>-4445</wp:posOffset>
            </wp:positionH>
            <wp:positionV relativeFrom="paragraph">
              <wp:posOffset>271780</wp:posOffset>
            </wp:positionV>
            <wp:extent cx="5760720" cy="3402965"/>
            <wp:effectExtent l="0" t="0" r="0" b="6985"/>
            <wp:wrapThrough wrapText="bothSides">
              <wp:wrapPolygon edited="0">
                <wp:start x="0" y="0"/>
                <wp:lineTo x="0" y="21523"/>
                <wp:lineTo x="21500" y="21523"/>
                <wp:lineTo x="21500" y="0"/>
                <wp:lineTo x="0" y="0"/>
              </wp:wrapPolygon>
            </wp:wrapThrough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02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1131">
        <w:t xml:space="preserve">Situatie </w:t>
      </w:r>
      <w:proofErr w:type="spellStart"/>
      <w:r w:rsidR="00691131">
        <w:t>Leypark</w:t>
      </w:r>
      <w:proofErr w:type="spellEnd"/>
    </w:p>
    <w:p w14:paraId="01D30023" w14:textId="74A3479F" w:rsidR="00A91768" w:rsidRPr="00A91768" w:rsidRDefault="00A91768" w:rsidP="00A91768"/>
    <w:p w14:paraId="50FF0A2A" w14:textId="073127F0" w:rsidR="00A91768" w:rsidRPr="00A91768" w:rsidRDefault="00A91768" w:rsidP="00A91768"/>
    <w:p w14:paraId="204C4575" w14:textId="0E378C77" w:rsidR="00A91768" w:rsidRPr="00A91768" w:rsidRDefault="00A91768" w:rsidP="00A91768"/>
    <w:p w14:paraId="180527E2" w14:textId="18D7D070" w:rsidR="00A91768" w:rsidRPr="00A91768" w:rsidRDefault="00A91768" w:rsidP="00A91768"/>
    <w:p w14:paraId="2A64092B" w14:textId="5AC07E1A" w:rsidR="00A91768" w:rsidRPr="00A91768" w:rsidRDefault="00A91768" w:rsidP="00A91768"/>
    <w:p w14:paraId="25B2903A" w14:textId="4E53C04F" w:rsidR="00A91768" w:rsidRPr="00A91768" w:rsidRDefault="00A91768" w:rsidP="00A91768"/>
    <w:p w14:paraId="7E057C39" w14:textId="337B9BA2" w:rsidR="00A91768" w:rsidRPr="00A91768" w:rsidRDefault="00A91768" w:rsidP="00A91768"/>
    <w:p w14:paraId="280E5252" w14:textId="4878DDAB" w:rsidR="00A91768" w:rsidRPr="00A91768" w:rsidRDefault="00A91768" w:rsidP="00A91768"/>
    <w:p w14:paraId="5FDCC6B4" w14:textId="33BFE293" w:rsidR="00A91768" w:rsidRPr="00A91768" w:rsidRDefault="00A91768" w:rsidP="00A91768"/>
    <w:p w14:paraId="6363EC8E" w14:textId="0B76E48C" w:rsidR="00A91768" w:rsidRPr="00A91768" w:rsidRDefault="00A91768" w:rsidP="00A91768"/>
    <w:p w14:paraId="6B2A83FB" w14:textId="59162C11" w:rsidR="00A91768" w:rsidRPr="00A91768" w:rsidRDefault="00A91768" w:rsidP="00A91768"/>
    <w:p w14:paraId="42A579FE" w14:textId="6145DBBD" w:rsidR="00A91768" w:rsidRPr="00A91768" w:rsidRDefault="00A91768" w:rsidP="00A91768"/>
    <w:p w14:paraId="500BD307" w14:textId="70AB8690" w:rsidR="00A91768" w:rsidRPr="00A91768" w:rsidRDefault="00A91768" w:rsidP="00A91768"/>
    <w:p w14:paraId="7F56260A" w14:textId="26FE44D8" w:rsidR="00A91768" w:rsidRPr="00A91768" w:rsidRDefault="00A91768" w:rsidP="00A91768"/>
    <w:p w14:paraId="03A3EC03" w14:textId="42A1E4E3" w:rsidR="00A91768" w:rsidRPr="00A91768" w:rsidRDefault="00A91768" w:rsidP="00A91768"/>
    <w:p w14:paraId="57D6C256" w14:textId="64EA5055" w:rsidR="00A91768" w:rsidRPr="00A91768" w:rsidRDefault="00A91768" w:rsidP="00A91768"/>
    <w:p w14:paraId="0C18A6B9" w14:textId="28C0B284" w:rsidR="00A91768" w:rsidRPr="00A91768" w:rsidRDefault="00A91768" w:rsidP="00A91768"/>
    <w:p w14:paraId="038D4B59" w14:textId="5E903D31" w:rsidR="00A91768" w:rsidRPr="00A91768" w:rsidRDefault="00A91768" w:rsidP="00A91768"/>
    <w:p w14:paraId="5E8872EA" w14:textId="33AD6D59" w:rsidR="00A91768" w:rsidRPr="00A91768" w:rsidRDefault="00A91768" w:rsidP="00A91768"/>
    <w:p w14:paraId="1F48D037" w14:textId="4768A280" w:rsidR="00A91768" w:rsidRPr="00A91768" w:rsidRDefault="00A91768" w:rsidP="00A91768"/>
    <w:p w14:paraId="142EDE25" w14:textId="650CFC85" w:rsidR="00A91768" w:rsidRPr="00A91768" w:rsidRDefault="00A91768" w:rsidP="00A91768"/>
    <w:p w14:paraId="3E40544E" w14:textId="44EF13F2" w:rsidR="00A91768" w:rsidRPr="00A91768" w:rsidRDefault="00A91768" w:rsidP="00A91768"/>
    <w:p w14:paraId="22DCFC10" w14:textId="12BEC0CA" w:rsidR="00A91768" w:rsidRPr="00A91768" w:rsidRDefault="00A91768" w:rsidP="00A91768"/>
    <w:p w14:paraId="3AF6CA18" w14:textId="28B3C3DA" w:rsidR="00A91768" w:rsidRPr="00A91768" w:rsidRDefault="00A91768" w:rsidP="00A91768"/>
    <w:p w14:paraId="136D4077" w14:textId="77777777" w:rsidR="00A91768" w:rsidRPr="00A91768" w:rsidRDefault="00A91768" w:rsidP="00A91768"/>
    <w:sectPr w:rsidR="00A91768" w:rsidRPr="00A917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7FE2D" w14:textId="77777777" w:rsidR="00691131" w:rsidRDefault="00691131" w:rsidP="00F91A8A">
      <w:pPr>
        <w:spacing w:line="240" w:lineRule="auto"/>
      </w:pPr>
      <w:r>
        <w:separator/>
      </w:r>
    </w:p>
  </w:endnote>
  <w:endnote w:type="continuationSeparator" w:id="0">
    <w:p w14:paraId="421FB892" w14:textId="77777777" w:rsidR="00691131" w:rsidRDefault="00691131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05091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32FA3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E4A99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013E7" w14:textId="77777777" w:rsidR="00691131" w:rsidRDefault="00691131" w:rsidP="00F91A8A">
      <w:pPr>
        <w:spacing w:line="240" w:lineRule="auto"/>
      </w:pPr>
      <w:r>
        <w:separator/>
      </w:r>
    </w:p>
  </w:footnote>
  <w:footnote w:type="continuationSeparator" w:id="0">
    <w:p w14:paraId="47D4637B" w14:textId="77777777" w:rsidR="00691131" w:rsidRDefault="00691131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6181F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0FCC8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2D00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91131"/>
    <w:rsid w:val="000E27D1"/>
    <w:rsid w:val="00183BFF"/>
    <w:rsid w:val="00186254"/>
    <w:rsid w:val="001E5F62"/>
    <w:rsid w:val="002D08CC"/>
    <w:rsid w:val="0030185E"/>
    <w:rsid w:val="00310712"/>
    <w:rsid w:val="005355A5"/>
    <w:rsid w:val="0063599E"/>
    <w:rsid w:val="00691131"/>
    <w:rsid w:val="00747D8B"/>
    <w:rsid w:val="0076505E"/>
    <w:rsid w:val="007D034A"/>
    <w:rsid w:val="008373FD"/>
    <w:rsid w:val="008D19FB"/>
    <w:rsid w:val="00A91768"/>
    <w:rsid w:val="00A9425F"/>
    <w:rsid w:val="00BA1B56"/>
    <w:rsid w:val="00C4694D"/>
    <w:rsid w:val="00F91A8A"/>
    <w:rsid w:val="00FB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2C89B"/>
  <w15:chartTrackingRefBased/>
  <w15:docId w15:val="{DB2F9701-E3B6-4617-AC14-A55AABFD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c771039c93eb2d767863b35665a7033b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f507cac403ad7e1160795b5b2f474689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  <SharedWithUsers xmlns="a0cf0202-a5c5-484a-8f56-a5c31f00845a">
      <UserInfo>
        <DisplayName/>
        <AccountId xsi:nil="true"/>
        <AccountType/>
      </UserInfo>
    </SharedWithUsers>
    <MediaLengthInSeconds xmlns="f7f8b349-3925-43c0-afb0-a9f218744f17" xsi:nil="true"/>
  </documentManagement>
</p:properties>
</file>

<file path=customXml/itemProps1.xml><?xml version="1.0" encoding="utf-8"?>
<ds:datastoreItem xmlns:ds="http://schemas.openxmlformats.org/officeDocument/2006/customXml" ds:itemID="{50F03621-E5B4-4490-A201-4C198DE0F813}"/>
</file>

<file path=customXml/itemProps2.xml><?xml version="1.0" encoding="utf-8"?>
<ds:datastoreItem xmlns:ds="http://schemas.openxmlformats.org/officeDocument/2006/customXml" ds:itemID="{D64028CE-A172-4BC5-880A-E1F2A4B3B6F3}"/>
</file>

<file path=customXml/itemProps3.xml><?xml version="1.0" encoding="utf-8"?>
<ds:datastoreItem xmlns:ds="http://schemas.openxmlformats.org/officeDocument/2006/customXml" ds:itemID="{90DF6BCA-7A57-410E-B548-6EA78CEE8DE5}"/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Kuhn, Walter</dc:creator>
  <cp:keywords/>
  <dc:description/>
  <cp:lastModifiedBy>Kuhn, Walter</cp:lastModifiedBy>
  <cp:revision>5</cp:revision>
  <dcterms:created xsi:type="dcterms:W3CDTF">2023-05-31T14:58:00Z</dcterms:created>
  <dcterms:modified xsi:type="dcterms:W3CDTF">2023-06-07T13:38:00Z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naam">
    <vt:lpwstr>1;#PPI|5380aa0e-a8ab-4a3d-bf73-9d74f369ec86</vt:lpwstr>
  </property>
  <property fmtid="{D5CDD505-2E9C-101B-9397-08002B2CF9AE}" pid="4" name="Order">
    <vt:r8>53700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d6a0f0c0c0124d58878f9601e6ca6271">
    <vt:lpwstr>PPI|5380aa0e-a8ab-4a3d-bf73-9d74f369ec86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Afdeling">
    <vt:lpwstr>2;#JUR|c13dae60-aece-4cd4-a722-d80de7d0f43c</vt:lpwstr>
  </property>
</Properties>
</file>